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5B" w:rsidRPr="00E2576C" w:rsidRDefault="00EF0A5B" w:rsidP="00EF0A5B">
      <w:pPr>
        <w:rPr>
          <w:rFonts w:ascii="Montserrat" w:hAnsi="Montserrat"/>
          <w:sz w:val="14"/>
          <w:szCs w:val="14"/>
          <w:lang w:val="es-MX"/>
        </w:rPr>
      </w:pPr>
    </w:p>
    <w:p w:rsidR="00EF0A5B" w:rsidRPr="00E2576C" w:rsidRDefault="00B71822" w:rsidP="002812E6">
      <w:pPr>
        <w:tabs>
          <w:tab w:val="left" w:pos="28020"/>
          <w:tab w:val="left" w:pos="28740"/>
          <w:tab w:val="left" w:pos="29460"/>
          <w:tab w:val="left" w:pos="30180"/>
          <w:tab w:val="left" w:pos="30900"/>
          <w:tab w:val="left" w:pos="31620"/>
          <w:tab w:val="left" w:pos="31680"/>
          <w:tab w:val="left" w:pos="-31680"/>
        </w:tabs>
        <w:ind w:left="9072" w:right="16" w:hanging="9072"/>
        <w:jc w:val="center"/>
        <w:rPr>
          <w:rFonts w:ascii="Montserrat" w:hAnsi="Montserrat" w:cs="Arial"/>
          <w:b/>
          <w:sz w:val="14"/>
          <w:szCs w:val="14"/>
          <w:lang w:val="es-MX"/>
        </w:rPr>
      </w:pPr>
      <w:r w:rsidRPr="00E2576C">
        <w:rPr>
          <w:rFonts w:ascii="Montserrat" w:hAnsi="Montserrat" w:cs="Arial"/>
          <w:b/>
          <w:sz w:val="14"/>
          <w:szCs w:val="14"/>
          <w:lang w:val="es-MX"/>
        </w:rPr>
        <w:t>Anexo Número 2 (Dos)</w:t>
      </w:r>
    </w:p>
    <w:p w:rsidR="00EF0A5B" w:rsidRPr="00E2576C" w:rsidRDefault="00EF0A5B" w:rsidP="002812E6">
      <w:pPr>
        <w:tabs>
          <w:tab w:val="left" w:pos="28020"/>
          <w:tab w:val="left" w:pos="28740"/>
          <w:tab w:val="left" w:pos="29460"/>
          <w:tab w:val="left" w:pos="30180"/>
          <w:tab w:val="left" w:pos="30900"/>
          <w:tab w:val="left" w:pos="31620"/>
          <w:tab w:val="left" w:pos="31680"/>
          <w:tab w:val="left" w:pos="-31680"/>
        </w:tabs>
        <w:ind w:left="9072" w:right="16" w:hanging="9072"/>
        <w:jc w:val="center"/>
        <w:rPr>
          <w:rFonts w:ascii="Montserrat" w:hAnsi="Montserrat" w:cs="Arial"/>
          <w:b/>
          <w:i/>
          <w:sz w:val="14"/>
          <w:szCs w:val="14"/>
          <w:lang w:val="es-MX"/>
        </w:rPr>
      </w:pPr>
      <w:r w:rsidRPr="00E2576C">
        <w:rPr>
          <w:rFonts w:ascii="Montserrat" w:hAnsi="Montserrat" w:cs="Arial"/>
          <w:b/>
          <w:i/>
          <w:sz w:val="14"/>
          <w:szCs w:val="14"/>
          <w:lang w:val="es-MX"/>
        </w:rPr>
        <w:t xml:space="preserve">ACREDITACION DEL </w:t>
      </w:r>
      <w:bookmarkStart w:id="0" w:name="_GoBack"/>
      <w:r w:rsidRPr="00E2576C">
        <w:rPr>
          <w:rFonts w:ascii="Montserrat" w:hAnsi="Montserrat" w:cs="Arial"/>
          <w:b/>
          <w:i/>
          <w:sz w:val="14"/>
          <w:szCs w:val="14"/>
          <w:lang w:val="es-MX"/>
        </w:rPr>
        <w:t>LICITA</w:t>
      </w:r>
      <w:bookmarkEnd w:id="0"/>
      <w:r w:rsidRPr="00E2576C">
        <w:rPr>
          <w:rFonts w:ascii="Montserrat" w:hAnsi="Montserrat" w:cs="Arial"/>
          <w:b/>
          <w:i/>
          <w:sz w:val="14"/>
          <w:szCs w:val="14"/>
          <w:lang w:val="es-MX"/>
        </w:rPr>
        <w:t>NTE</w:t>
      </w:r>
    </w:p>
    <w:p w:rsidR="00EF0A5B" w:rsidRPr="00E2576C" w:rsidRDefault="00EF0A5B" w:rsidP="00EF0A5B">
      <w:pPr>
        <w:jc w:val="both"/>
        <w:rPr>
          <w:rFonts w:ascii="Montserrat" w:hAnsi="Montserrat" w:cs="Arial"/>
          <w:sz w:val="14"/>
          <w:szCs w:val="14"/>
          <w:u w:val="single"/>
          <w:lang w:val="es-MX"/>
        </w:rPr>
      </w:pPr>
    </w:p>
    <w:p w:rsidR="00EF0A5B" w:rsidRPr="00E2576C" w:rsidRDefault="00E2576C" w:rsidP="00EF0A5B">
      <w:pPr>
        <w:jc w:val="both"/>
        <w:rPr>
          <w:rFonts w:ascii="Montserrat" w:hAnsi="Montserrat" w:cs="Arial"/>
          <w:sz w:val="14"/>
          <w:szCs w:val="14"/>
          <w:u w:val="single"/>
          <w:lang w:val="es-MX"/>
        </w:rPr>
      </w:pPr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_______</w:t>
      </w:r>
      <w:proofErr w:type="gramStart"/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_(</w:t>
      </w:r>
      <w:proofErr w:type="gramEnd"/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NOMBRE REPRESENTANTE LEGAL)</w:t>
      </w:r>
      <w:r w:rsidRPr="00E2576C">
        <w:rPr>
          <w:rFonts w:ascii="Montserrat" w:hAnsi="Montserrat" w:cs="Arial"/>
          <w:color w:val="FF0000"/>
          <w:sz w:val="14"/>
          <w:szCs w:val="14"/>
          <w:u w:val="single"/>
          <w:lang w:val="es-MX"/>
        </w:rPr>
        <w:t xml:space="preserve">             </w:t>
      </w:r>
      <w:r w:rsidRPr="00E2576C">
        <w:rPr>
          <w:rFonts w:ascii="Montserrat" w:hAnsi="Montserrat" w:cs="Arial"/>
          <w:sz w:val="14"/>
          <w:szCs w:val="14"/>
          <w:u w:val="single"/>
          <w:lang w:val="es-MX"/>
        </w:rPr>
        <w:t>,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 MANIFIESTO BAJO PROTESTA A DECIR VERDAD, QUE LOS DATOS AQUÍ ASENTADOS SON CIERTOS, ASÍ COMO CUENTO CON FACULTADES SUFICIENTES PARA SUSCRIBIR LAS PROPOSICIONES EN LA PRESENTE</w:t>
      </w:r>
      <w:r w:rsidRPr="00E2576C">
        <w:rPr>
          <w:rFonts w:ascii="Montserrat" w:hAnsi="Montserrat" w:cs="Arial"/>
          <w:b/>
          <w:sz w:val="14"/>
          <w:szCs w:val="14"/>
          <w:lang w:val="es-MX"/>
        </w:rPr>
        <w:t xml:space="preserve"> </w:t>
      </w:r>
      <w:r w:rsidR="004B2DC8" w:rsidRPr="004B2DC8">
        <w:rPr>
          <w:rFonts w:ascii="Montserrat" w:hAnsi="Montserrat" w:cs="Arial"/>
          <w:b/>
          <w:sz w:val="14"/>
          <w:szCs w:val="14"/>
          <w:lang w:val="es-MX"/>
        </w:rPr>
        <w:t>INVITACION A CUANDO MENOS TRES PERSONAS</w:t>
      </w:r>
      <w:r w:rsidR="004B2DC8">
        <w:rPr>
          <w:rFonts w:ascii="Montserrat" w:hAnsi="Montserrat" w:cs="Arial"/>
          <w:b/>
          <w:sz w:val="14"/>
          <w:szCs w:val="14"/>
          <w:lang w:val="es-MX"/>
        </w:rPr>
        <w:t xml:space="preserve"> 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, </w:t>
      </w:r>
      <w:r w:rsidRPr="00E2576C">
        <w:rPr>
          <w:rFonts w:ascii="Montserrat" w:hAnsi="Montserrat" w:cs="Arial"/>
          <w:color w:val="FF0000"/>
          <w:sz w:val="14"/>
          <w:szCs w:val="14"/>
          <w:lang w:val="es-MX"/>
        </w:rPr>
        <w:t xml:space="preserve">____________(NO. DE LA </w:t>
      </w:r>
      <w:r w:rsidR="004B2DC8">
        <w:rPr>
          <w:rFonts w:ascii="Montserrat" w:hAnsi="Montserrat" w:cs="Arial"/>
          <w:color w:val="FF0000"/>
          <w:sz w:val="14"/>
          <w:szCs w:val="14"/>
          <w:lang w:val="es-MX"/>
        </w:rPr>
        <w:t xml:space="preserve">INVITACION A CUANDO MENOS TRES </w:t>
      </w:r>
      <w:proofErr w:type="gramStart"/>
      <w:r w:rsidR="004B2DC8">
        <w:rPr>
          <w:rFonts w:ascii="Montserrat" w:hAnsi="Montserrat" w:cs="Arial"/>
          <w:color w:val="FF0000"/>
          <w:sz w:val="14"/>
          <w:szCs w:val="14"/>
          <w:lang w:val="es-MX"/>
        </w:rPr>
        <w:t xml:space="preserve">PERSONAS </w:t>
      </w:r>
      <w:r w:rsidRPr="00E2576C">
        <w:rPr>
          <w:rFonts w:ascii="Montserrat" w:hAnsi="Montserrat" w:cs="Arial"/>
          <w:color w:val="FF0000"/>
          <w:sz w:val="14"/>
          <w:szCs w:val="14"/>
          <w:lang w:val="es-MX"/>
        </w:rPr>
        <w:t>)</w:t>
      </w:r>
      <w:proofErr w:type="gramEnd"/>
      <w:r w:rsidRPr="00E2576C">
        <w:rPr>
          <w:rFonts w:ascii="Montserrat" w:hAnsi="Montserrat" w:cs="Arial"/>
          <w:color w:val="FF0000"/>
          <w:sz w:val="14"/>
          <w:szCs w:val="14"/>
          <w:lang w:val="es-MX"/>
        </w:rPr>
        <w:t xml:space="preserve"> ____________________.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 A NOMBRE Y REPRESENTACIÓN DE: </w:t>
      </w:r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__</w:t>
      </w:r>
      <w:proofErr w:type="gramStart"/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_(</w:t>
      </w:r>
      <w:proofErr w:type="gramEnd"/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PERSONA FÍSICA O MORAL)___.</w:t>
      </w:r>
      <w:r w:rsidRPr="00E2576C">
        <w:rPr>
          <w:rFonts w:ascii="Montserrat" w:hAnsi="Montserrat" w:cs="Arial"/>
          <w:color w:val="FF0000"/>
          <w:sz w:val="14"/>
          <w:szCs w:val="14"/>
          <w:u w:val="single"/>
          <w:lang w:val="es-MX"/>
        </w:rPr>
        <w:t xml:space="preserve"> </w:t>
      </w:r>
    </w:p>
    <w:p w:rsidR="00EF0A5B" w:rsidRPr="00E2576C" w:rsidRDefault="00EF0A5B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EF0A5B" w:rsidRPr="00E2576C" w:rsidTr="00CE3780">
        <w:trPr>
          <w:trHeight w:val="594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RAZON SOCIAL: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REGISTRO FEDERAL DE CONTRIBUYENTES: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REGISTRO PATRONAL: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DOMICILIO FISCAL:</w:t>
            </w:r>
          </w:p>
          <w:p w:rsidR="002812E6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 xml:space="preserve">CALLE </w:t>
            </w:r>
          </w:p>
          <w:p w:rsidR="00EF0A5B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NÚMERO EXTERIOR:</w:t>
            </w:r>
          </w:p>
          <w:p w:rsidR="002812E6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NÚMERO INTERIOR: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COLONIA:                                                    </w:t>
            </w:r>
          </w:p>
          <w:p w:rsidR="00EF0A5B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DELEGACIÓN,  MUNICIPIO O ALCALDIA: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ENTIDAD FEDERATIVA: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CÓDIGO POSTAL:  </w:t>
            </w:r>
          </w:p>
          <w:p w:rsidR="00E2576C" w:rsidRPr="00E2576C" w:rsidRDefault="00E2576C" w:rsidP="00E2576C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 xml:space="preserve">NUMERO DE PROVEEDOR IMSS: </w:t>
            </w: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(EN CASO DE TENER)</w:t>
            </w:r>
          </w:p>
          <w:p w:rsidR="00E2576C" w:rsidRPr="00E2576C" w:rsidRDefault="00E2576C" w:rsidP="00E2576C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DE LA ESCRITURA PÚBLICA (PERSONAS MORALES):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RAZON SOCIAL: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ESCRITURA PÚBLICA: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NÚMERO DE LIBRO: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PROTOCOLIZACIÓN: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LUGAR DE PROTOCOLIZACION: (CIUDAD, ESTADO, MUNICIPIO, ALCALDIA)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NOTARIA PÚBLICA: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 DEL NOTARIO PÚBLICO ANTE EL CUAL SE PROTOCOLIZÓ LA MISMA: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DENOMINACIÓN DE LA SOCIEDAD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 DURACIÓN: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OBJETO SOCIAL DE LA RAZON SOCIAL: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FOLIO DEL REGISTRO PÚBLICO DE LA PROPIEDAD Y EL COMERCIO: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RELACIÓN DE TODOS LOS  SOCIOS O ASOCIADOS: APELLIDO PATERNO, APELLIDO MATERNO, NOMBRE(S)                  </w:t>
            </w: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ind w:left="720"/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DEL REPRESENTANTE LEGAL(PERSONAS MORALES):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NOMBRE: APELLIDO PATERNO, APELLIDO MATERNO, NOMBRE(S)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DATOS DEL DOCUMENTO MEDIANTE EL CUAL ACREDITA SU PERSONALIDAD Y FACULTADES: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ESCRITURA PÚBLICA O PODER NOTARIAL: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NÚMERO DE LIBRO: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PROTOCOLIZACIÓN: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LUGAR DE PROTOCOLIZACION: (CIUDAD, ESTADO, MUNICIPIO, ALCALDIA)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NOTARIA PÚBLICA: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 DEL NOTARIO PÚBLICO ANTE EL CUAL SE PROTOCOLIZÓ LA MISMA:</w:t>
            </w:r>
          </w:p>
          <w:p w:rsidR="00E2576C" w:rsidRPr="00E2576C" w:rsidRDefault="00E2576C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F0A5B" w:rsidRPr="00E2576C" w:rsidRDefault="00EF0A5B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REFORMAS AL ACTA CONSTITUTIVA (PERSONAS MORALES):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RELACION DE REFORMAS REALIZADAS A EL ACTA CONSTUTIVA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REFORMA AL ACTA CONSTITUTIVA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REFORMAS REALIZADAS A EL ACTA CONSTITUTIVA:</w:t>
            </w: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DATOS GENERALES: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5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TELEFONO DE CONTACTO:</w:t>
            </w:r>
          </w:p>
          <w:p w:rsidR="00046A4D" w:rsidRPr="00E2576C" w:rsidRDefault="00E2576C" w:rsidP="002812E6">
            <w:pPr>
              <w:pStyle w:val="Encabezado"/>
              <w:numPr>
                <w:ilvl w:val="0"/>
                <w:numId w:val="15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CORREO ELECTRONICO: </w:t>
            </w:r>
            <w:r w:rsidR="00046A4D"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         </w:t>
            </w:r>
          </w:p>
        </w:tc>
      </w:tr>
    </w:tbl>
    <w:p w:rsidR="00EF0A5B" w:rsidRPr="00E2576C" w:rsidRDefault="00E2576C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ASIMISMO, MANIFIESTO QUE LOS CAMBIOS O MODIFICACIONES QUE SE REALICEN EN CUALQUIER MOMENTO A LOS DATOS O DOCUMENTOS CONTENIDOS EN EL PRESENTE DOCUMENTO Y DURANTE LA VIGENCIA DEL CONTRATO QUE, EN SU CASO, SEA SUSCRITO CON EL INSTITUTO, DEBERÁN SER COMUNICADOS A ÉSTE, DENTRO DE LOS CINCO DÍAS HÁBILES SIGUIENTES A LA FECHA EN QUE SE GENEREN</w:t>
      </w:r>
      <w:r w:rsidR="00EF0A5B" w:rsidRPr="00E2576C">
        <w:rPr>
          <w:rFonts w:ascii="Montserrat" w:hAnsi="Montserrat" w:cs="Arial"/>
          <w:sz w:val="14"/>
          <w:szCs w:val="14"/>
          <w:lang w:val="es-MX"/>
        </w:rPr>
        <w:t>.</w:t>
      </w:r>
    </w:p>
    <w:p w:rsidR="00696067" w:rsidRPr="00E2576C" w:rsidRDefault="00696067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(LUGAR Y FECHA)</w:t>
      </w: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PROTESTO LO NECESARIO</w:t>
      </w: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(NOMBRE Y FIRMA)</w:t>
      </w:r>
    </w:p>
    <w:p w:rsidR="00EF0A5B" w:rsidRPr="00E2576C" w:rsidRDefault="00EF0A5B" w:rsidP="00EF0A5B">
      <w:pPr>
        <w:pStyle w:val="Textonormal"/>
        <w:rPr>
          <w:rFonts w:ascii="Montserrat" w:hAnsi="Montserrat"/>
          <w:sz w:val="14"/>
          <w:szCs w:val="14"/>
          <w:lang w:val="es-MX"/>
        </w:rPr>
      </w:pPr>
    </w:p>
    <w:sectPr w:rsidR="00EF0A5B" w:rsidRPr="00E2576C" w:rsidSect="00E2576C">
      <w:headerReference w:type="default" r:id="rId9"/>
      <w:pgSz w:w="12240" w:h="15840"/>
      <w:pgMar w:top="138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D0" w:rsidRDefault="00E408D0" w:rsidP="00A723C8">
      <w:r>
        <w:separator/>
      </w:r>
    </w:p>
  </w:endnote>
  <w:endnote w:type="continuationSeparator" w:id="0">
    <w:p w:rsidR="00E408D0" w:rsidRDefault="00E408D0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D0" w:rsidRDefault="00E408D0" w:rsidP="00A723C8">
      <w:r>
        <w:separator/>
      </w:r>
    </w:p>
  </w:footnote>
  <w:footnote w:type="continuationSeparator" w:id="0">
    <w:p w:rsidR="00E408D0" w:rsidRDefault="00E408D0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6E18F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3AD29" wp14:editId="4446E080">
              <wp:simplePos x="0" y="0"/>
              <wp:positionH relativeFrom="column">
                <wp:posOffset>2346325</wp:posOffset>
              </wp:positionH>
              <wp:positionV relativeFrom="paragraph">
                <wp:posOffset>-185695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84.75pt;margin-top:-14.6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  <w:r w:rsidR="006D310E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6E1F69D6" wp14:editId="462C20B1">
          <wp:simplePos x="0" y="0"/>
          <wp:positionH relativeFrom="column">
            <wp:posOffset>-80010</wp:posOffset>
          </wp:positionH>
          <wp:positionV relativeFrom="paragraph">
            <wp:posOffset>-35560</wp:posOffset>
          </wp:positionV>
          <wp:extent cx="2423795" cy="64135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423795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04875A6B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26CB9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A76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140E6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88168C"/>
    <w:multiLevelType w:val="hybridMultilevel"/>
    <w:tmpl w:val="723242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3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F1FD7"/>
    <w:rsid w:val="001F3D48"/>
    <w:rsid w:val="00225DC2"/>
    <w:rsid w:val="0023012D"/>
    <w:rsid w:val="002812E6"/>
    <w:rsid w:val="002C6772"/>
    <w:rsid w:val="003607C9"/>
    <w:rsid w:val="003B1665"/>
    <w:rsid w:val="003B5984"/>
    <w:rsid w:val="00426FFE"/>
    <w:rsid w:val="00463B93"/>
    <w:rsid w:val="0047285E"/>
    <w:rsid w:val="0048221E"/>
    <w:rsid w:val="004B2DC8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616507"/>
    <w:rsid w:val="006663FB"/>
    <w:rsid w:val="006900DF"/>
    <w:rsid w:val="00696067"/>
    <w:rsid w:val="00696BBB"/>
    <w:rsid w:val="006D310E"/>
    <w:rsid w:val="006E18F5"/>
    <w:rsid w:val="00745CD7"/>
    <w:rsid w:val="00775051"/>
    <w:rsid w:val="00802ABD"/>
    <w:rsid w:val="008121F1"/>
    <w:rsid w:val="00867580"/>
    <w:rsid w:val="008760A3"/>
    <w:rsid w:val="008C2D68"/>
    <w:rsid w:val="008D4E3A"/>
    <w:rsid w:val="008E3E93"/>
    <w:rsid w:val="009167C0"/>
    <w:rsid w:val="0094417C"/>
    <w:rsid w:val="0095375A"/>
    <w:rsid w:val="009613AD"/>
    <w:rsid w:val="009B4599"/>
    <w:rsid w:val="009F7B24"/>
    <w:rsid w:val="00A23CF2"/>
    <w:rsid w:val="00A2740F"/>
    <w:rsid w:val="00A723C8"/>
    <w:rsid w:val="00A92FD5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1927"/>
    <w:rsid w:val="00CE3780"/>
    <w:rsid w:val="00CF64E3"/>
    <w:rsid w:val="00D36B03"/>
    <w:rsid w:val="00E2576C"/>
    <w:rsid w:val="00E408D0"/>
    <w:rsid w:val="00E50E77"/>
    <w:rsid w:val="00EF0A5B"/>
    <w:rsid w:val="00F12AE6"/>
    <w:rsid w:val="00F1739B"/>
    <w:rsid w:val="00F337E5"/>
    <w:rsid w:val="00F3788B"/>
    <w:rsid w:val="00F46F0E"/>
    <w:rsid w:val="00F90CC8"/>
    <w:rsid w:val="00FB7EA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A483C-4A92-49ED-AB10-D362587DA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7</cp:revision>
  <cp:lastPrinted>2019-01-17T23:26:00Z</cp:lastPrinted>
  <dcterms:created xsi:type="dcterms:W3CDTF">2020-09-23T21:28:00Z</dcterms:created>
  <dcterms:modified xsi:type="dcterms:W3CDTF">2022-10-03T18:08:00Z</dcterms:modified>
</cp:coreProperties>
</file>